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泰州-J2-108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泰州-J2-108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杨志光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 泰州-J2-108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泰州-J2-108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胡雅婧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胡雅婧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泰州-药学类实验室-2  王身艳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泰州-药学类实验室-2  王娟红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泰州-药学类实验室-2  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俞云,刘学湘,钟蕾,于瑞莲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